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79" w:rsidRDefault="005B2979" w:rsidP="006B7989">
      <w:pPr>
        <w:pStyle w:val="2"/>
        <w:numPr>
          <w:ilvl w:val="0"/>
          <w:numId w:val="0"/>
        </w:numPr>
        <w:tabs>
          <w:tab w:val="left" w:pos="708"/>
        </w:tabs>
        <w:jc w:val="right"/>
        <w:rPr>
          <w:rFonts w:ascii="Arial" w:hAnsi="Arial" w:cs="Arial"/>
          <w:color w:val="auto"/>
          <w:sz w:val="24"/>
          <w:szCs w:val="24"/>
        </w:rPr>
      </w:pPr>
    </w:p>
    <w:p w:rsidR="006B7989" w:rsidRPr="006B7989" w:rsidRDefault="005B2979" w:rsidP="005B2979">
      <w:pPr>
        <w:pStyle w:val="af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ПРОЕКт</w:t>
      </w:r>
    </w:p>
    <w:p w:rsidR="0064530C" w:rsidRPr="006B7989" w:rsidRDefault="0064530C" w:rsidP="004326FD">
      <w:pPr>
        <w:pStyle w:val="af"/>
        <w:rPr>
          <w:rFonts w:ascii="Arial" w:hAnsi="Arial" w:cs="Arial"/>
          <w:b/>
          <w:sz w:val="24"/>
          <w:szCs w:val="24"/>
        </w:rPr>
      </w:pPr>
      <w:r w:rsidRPr="006B7989">
        <w:rPr>
          <w:rFonts w:ascii="Arial" w:hAnsi="Arial" w:cs="Arial"/>
          <w:b/>
          <w:sz w:val="24"/>
          <w:szCs w:val="24"/>
        </w:rPr>
        <w:t>АДМИНИСТРАЦИЯ</w:t>
      </w:r>
    </w:p>
    <w:p w:rsidR="0064530C" w:rsidRPr="006B7989" w:rsidRDefault="0064530C" w:rsidP="0064530C">
      <w:pPr>
        <w:jc w:val="center"/>
        <w:rPr>
          <w:rFonts w:ascii="Arial" w:hAnsi="Arial" w:cs="Arial"/>
          <w:b/>
          <w:sz w:val="24"/>
          <w:szCs w:val="24"/>
        </w:rPr>
      </w:pPr>
      <w:r w:rsidRPr="006B7989">
        <w:rPr>
          <w:rFonts w:ascii="Arial" w:hAnsi="Arial" w:cs="Arial"/>
          <w:b/>
          <w:sz w:val="24"/>
          <w:szCs w:val="24"/>
        </w:rPr>
        <w:t>ПАЛЕЦКОГО СЕЛЬСОВЕТА</w:t>
      </w:r>
    </w:p>
    <w:p w:rsidR="0064530C" w:rsidRPr="006B7989" w:rsidRDefault="0064530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6B7989">
        <w:rPr>
          <w:rFonts w:ascii="Arial" w:hAnsi="Arial" w:cs="Arial"/>
          <w:b/>
          <w:sz w:val="24"/>
          <w:szCs w:val="24"/>
        </w:rPr>
        <w:t>БАГАНСКОГО РАЙОНА</w:t>
      </w:r>
    </w:p>
    <w:p w:rsidR="0064530C" w:rsidRPr="006B7989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B7989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64530C" w:rsidRPr="006B7989" w:rsidRDefault="0064530C" w:rsidP="0064530C">
      <w:pPr>
        <w:rPr>
          <w:rFonts w:ascii="Arial" w:hAnsi="Arial" w:cs="Arial"/>
          <w:b/>
          <w:bCs/>
          <w:sz w:val="24"/>
          <w:szCs w:val="24"/>
        </w:rPr>
      </w:pPr>
    </w:p>
    <w:p w:rsidR="0064530C" w:rsidRPr="006B7989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B7989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64530C" w:rsidRPr="006B7989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4530C" w:rsidRPr="006B7989" w:rsidRDefault="005B2979" w:rsidP="0064530C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0</w:t>
      </w:r>
      <w:r w:rsidR="0064530C" w:rsidRPr="006B7989">
        <w:rPr>
          <w:rFonts w:ascii="Arial" w:hAnsi="Arial" w:cs="Arial"/>
          <w:bCs/>
          <w:color w:val="auto"/>
          <w:sz w:val="24"/>
          <w:szCs w:val="24"/>
        </w:rPr>
        <w:t>.20</w:t>
      </w:r>
      <w:r w:rsidR="006C4D36" w:rsidRPr="006B7989">
        <w:rPr>
          <w:rFonts w:ascii="Arial" w:hAnsi="Arial" w:cs="Arial"/>
          <w:bCs/>
          <w:color w:val="auto"/>
          <w:sz w:val="24"/>
          <w:szCs w:val="24"/>
        </w:rPr>
        <w:t>21</w:t>
      </w:r>
      <w:r w:rsidR="0064530C" w:rsidRPr="006B7989">
        <w:rPr>
          <w:rFonts w:ascii="Arial" w:hAnsi="Arial" w:cs="Arial"/>
          <w:bCs/>
          <w:color w:val="auto"/>
          <w:sz w:val="24"/>
          <w:szCs w:val="24"/>
        </w:rPr>
        <w:t xml:space="preserve">        № </w:t>
      </w:r>
      <w:bookmarkStart w:id="0" w:name="_GoBack"/>
      <w:bookmarkEnd w:id="0"/>
      <w:r>
        <w:rPr>
          <w:rFonts w:ascii="Arial" w:hAnsi="Arial" w:cs="Arial"/>
          <w:bCs/>
          <w:color w:val="auto"/>
          <w:sz w:val="24"/>
          <w:szCs w:val="24"/>
        </w:rPr>
        <w:t>0</w:t>
      </w:r>
    </w:p>
    <w:p w:rsidR="0064530C" w:rsidRPr="006B7989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64530C" w:rsidRPr="006B7989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  <w:r w:rsidRPr="006B7989">
        <w:rPr>
          <w:rFonts w:ascii="Arial" w:hAnsi="Arial" w:cs="Arial"/>
          <w:bCs/>
          <w:sz w:val="24"/>
          <w:szCs w:val="24"/>
        </w:rPr>
        <w:t>с.</w:t>
      </w:r>
      <w:r w:rsidR="00F25495" w:rsidRPr="006B7989">
        <w:rPr>
          <w:rFonts w:ascii="Arial" w:hAnsi="Arial" w:cs="Arial"/>
          <w:bCs/>
          <w:sz w:val="24"/>
          <w:szCs w:val="24"/>
        </w:rPr>
        <w:t xml:space="preserve"> </w:t>
      </w:r>
      <w:r w:rsidRPr="006B7989">
        <w:rPr>
          <w:rFonts w:ascii="Arial" w:hAnsi="Arial" w:cs="Arial"/>
          <w:bCs/>
          <w:sz w:val="24"/>
          <w:szCs w:val="24"/>
        </w:rPr>
        <w:t>Палецкое</w:t>
      </w:r>
    </w:p>
    <w:p w:rsidR="0064530C" w:rsidRPr="006B7989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64530C" w:rsidRPr="006B7989" w:rsidRDefault="001A600A" w:rsidP="00F2393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6B7989">
        <w:rPr>
          <w:rFonts w:ascii="Arial" w:hAnsi="Arial" w:cs="Arial"/>
          <w:bCs/>
          <w:sz w:val="24"/>
          <w:szCs w:val="24"/>
        </w:rPr>
        <w:t xml:space="preserve">Об  отмене  </w:t>
      </w:r>
      <w:r w:rsidR="00F23932" w:rsidRPr="006B7989">
        <w:rPr>
          <w:rFonts w:ascii="Arial" w:hAnsi="Arial" w:cs="Arial"/>
          <w:bCs/>
          <w:sz w:val="24"/>
          <w:szCs w:val="24"/>
        </w:rPr>
        <w:t xml:space="preserve"> </w:t>
      </w:r>
      <w:r w:rsidR="00502146" w:rsidRPr="006B7989">
        <w:rPr>
          <w:rFonts w:ascii="Arial" w:hAnsi="Arial" w:cs="Arial"/>
          <w:bCs/>
          <w:sz w:val="24"/>
          <w:szCs w:val="24"/>
        </w:rPr>
        <w:t>постановлени</w:t>
      </w:r>
      <w:r w:rsidR="00FA1FA0" w:rsidRPr="006B7989">
        <w:rPr>
          <w:rFonts w:ascii="Arial" w:hAnsi="Arial" w:cs="Arial"/>
          <w:bCs/>
          <w:sz w:val="24"/>
          <w:szCs w:val="24"/>
        </w:rPr>
        <w:t>й</w:t>
      </w:r>
      <w:r w:rsidR="00BC0B75" w:rsidRPr="006B7989">
        <w:rPr>
          <w:rFonts w:ascii="Arial" w:hAnsi="Arial" w:cs="Arial"/>
          <w:bCs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</w:p>
    <w:p w:rsidR="0064530C" w:rsidRPr="006B7989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0B7C28" w:rsidRPr="006B7989" w:rsidRDefault="00FA1FA0" w:rsidP="00FA1FA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в соответствие с </w:t>
      </w:r>
      <w:r w:rsidR="004326FD" w:rsidRPr="006B7989">
        <w:rPr>
          <w:rFonts w:ascii="Arial" w:hAnsi="Arial" w:cs="Arial"/>
          <w:sz w:val="24"/>
          <w:szCs w:val="24"/>
        </w:rPr>
        <w:t>Федеральным</w:t>
      </w:r>
      <w:r w:rsidRPr="006B7989">
        <w:rPr>
          <w:rFonts w:ascii="Arial" w:hAnsi="Arial" w:cs="Arial"/>
          <w:sz w:val="24"/>
          <w:szCs w:val="24"/>
        </w:rPr>
        <w:t xml:space="preserve"> законодательством</w:t>
      </w:r>
      <w:r w:rsidR="000B7C28" w:rsidRPr="006B7989">
        <w:rPr>
          <w:rFonts w:ascii="Arial" w:hAnsi="Arial" w:cs="Arial"/>
          <w:sz w:val="24"/>
          <w:szCs w:val="24"/>
        </w:rPr>
        <w:t xml:space="preserve"> администрация Палецкого сельсовета  Баганского района Новосибирской области</w:t>
      </w:r>
    </w:p>
    <w:p w:rsidR="008536BF" w:rsidRPr="006B7989" w:rsidRDefault="004A0A7A" w:rsidP="00704B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>ПОСТАНОВЛЯЕТ</w:t>
      </w:r>
      <w:r w:rsidR="0064530C" w:rsidRPr="006B7989">
        <w:rPr>
          <w:rFonts w:ascii="Arial" w:hAnsi="Arial" w:cs="Arial"/>
          <w:sz w:val="24"/>
          <w:szCs w:val="24"/>
        </w:rPr>
        <w:t>:</w:t>
      </w:r>
    </w:p>
    <w:p w:rsidR="00FA1FA0" w:rsidRPr="006B7989" w:rsidRDefault="00704B7E" w:rsidP="00502146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>1.</w:t>
      </w:r>
      <w:r w:rsidR="004326FD" w:rsidRPr="006B7989">
        <w:rPr>
          <w:rFonts w:ascii="Arial" w:hAnsi="Arial" w:cs="Arial"/>
          <w:sz w:val="24"/>
          <w:szCs w:val="24"/>
        </w:rPr>
        <w:t>Признать утратившими силу с 01 января 2022 года</w:t>
      </w:r>
      <w:r w:rsidR="00FA1FA0" w:rsidRPr="006B7989">
        <w:rPr>
          <w:rFonts w:ascii="Arial" w:hAnsi="Arial" w:cs="Arial"/>
          <w:bCs/>
          <w:sz w:val="24"/>
          <w:szCs w:val="24"/>
        </w:rPr>
        <w:t>:</w:t>
      </w:r>
    </w:p>
    <w:p w:rsidR="00FA1FA0" w:rsidRPr="006B7989" w:rsidRDefault="004326FD" w:rsidP="004326FD">
      <w:pPr>
        <w:tabs>
          <w:tab w:val="left" w:pos="567"/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bCs/>
          <w:sz w:val="24"/>
          <w:szCs w:val="24"/>
        </w:rPr>
        <w:t xml:space="preserve">           </w:t>
      </w:r>
      <w:r w:rsidR="00FA1FA0" w:rsidRPr="006B7989">
        <w:rPr>
          <w:rFonts w:ascii="Arial" w:hAnsi="Arial" w:cs="Arial"/>
          <w:bCs/>
          <w:sz w:val="24"/>
          <w:szCs w:val="24"/>
        </w:rPr>
        <w:t>-</w:t>
      </w:r>
      <w:r w:rsidR="00502146" w:rsidRPr="006B7989">
        <w:rPr>
          <w:rFonts w:ascii="Arial" w:hAnsi="Arial" w:cs="Arial"/>
          <w:bCs/>
          <w:sz w:val="24"/>
          <w:szCs w:val="24"/>
        </w:rPr>
        <w:t xml:space="preserve"> </w:t>
      </w:r>
      <w:r w:rsidRPr="006B7989">
        <w:rPr>
          <w:rFonts w:ascii="Arial" w:hAnsi="Arial" w:cs="Arial"/>
          <w:bCs/>
          <w:sz w:val="24"/>
          <w:szCs w:val="24"/>
        </w:rPr>
        <w:t xml:space="preserve">постановление администрации Палецкого сельсовета Баганского района Новосибирской области </w:t>
      </w:r>
      <w:r w:rsidR="00EA5ABC" w:rsidRPr="006B7989">
        <w:rPr>
          <w:rFonts w:ascii="Arial" w:hAnsi="Arial" w:cs="Arial"/>
          <w:bCs/>
          <w:sz w:val="24"/>
          <w:szCs w:val="24"/>
        </w:rPr>
        <w:t xml:space="preserve">от </w:t>
      </w:r>
      <w:r w:rsidR="006E3188" w:rsidRPr="006B7989">
        <w:rPr>
          <w:rFonts w:ascii="Arial" w:hAnsi="Arial" w:cs="Arial"/>
          <w:bCs/>
          <w:sz w:val="24"/>
          <w:szCs w:val="24"/>
        </w:rPr>
        <w:t xml:space="preserve">17.09.2020 №62 « </w:t>
      </w:r>
      <w:r w:rsidR="006E3188" w:rsidRPr="006B7989">
        <w:rPr>
          <w:rFonts w:ascii="Arial" w:eastAsia="Calibri" w:hAnsi="Arial" w:cs="Arial"/>
          <w:bCs/>
          <w:sz w:val="24"/>
          <w:szCs w:val="24"/>
        </w:rPr>
        <w:t xml:space="preserve">Об утверждении административного регламента по осуществлению муниципальной функции </w:t>
      </w:r>
      <w:r w:rsidR="006E3188" w:rsidRPr="006B7989">
        <w:rPr>
          <w:rFonts w:ascii="Arial" w:eastAsia="Calibri" w:hAnsi="Arial" w:cs="Arial"/>
          <w:sz w:val="24"/>
          <w:szCs w:val="24"/>
        </w:rPr>
        <w:t>« Осуществление муниципального контроля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6E3188" w:rsidRPr="006B7989">
        <w:rPr>
          <w:rFonts w:ascii="Arial" w:hAnsi="Arial" w:cs="Arial"/>
          <w:sz w:val="24"/>
          <w:szCs w:val="24"/>
        </w:rPr>
        <w:t xml:space="preserve"> Палецкого сельсовета Баганского района Новосибирской области»</w:t>
      </w:r>
      <w:r w:rsidR="000B7C28" w:rsidRPr="006B7989">
        <w:rPr>
          <w:rFonts w:ascii="Arial" w:hAnsi="Arial" w:cs="Arial"/>
          <w:sz w:val="24"/>
          <w:szCs w:val="24"/>
        </w:rPr>
        <w:t>»</w:t>
      </w:r>
      <w:r w:rsidR="00FA1FA0" w:rsidRPr="006B7989">
        <w:rPr>
          <w:rFonts w:ascii="Arial" w:hAnsi="Arial" w:cs="Arial"/>
          <w:sz w:val="24"/>
          <w:szCs w:val="24"/>
        </w:rPr>
        <w:t>;</w:t>
      </w:r>
    </w:p>
    <w:p w:rsidR="00FA1FA0" w:rsidRPr="006B7989" w:rsidRDefault="00FA1FA0" w:rsidP="00FA1FA0">
      <w:pPr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 xml:space="preserve">          - </w:t>
      </w:r>
      <w:r w:rsidR="004326FD" w:rsidRPr="006B7989">
        <w:rPr>
          <w:rFonts w:ascii="Arial" w:hAnsi="Arial" w:cs="Arial"/>
          <w:bCs/>
          <w:sz w:val="24"/>
          <w:szCs w:val="24"/>
        </w:rPr>
        <w:t xml:space="preserve">постановление администрации Палецкого сельсовета Баганского района Новосибирской области </w:t>
      </w:r>
      <w:r w:rsidRPr="006B7989">
        <w:rPr>
          <w:rFonts w:ascii="Arial" w:hAnsi="Arial" w:cs="Arial"/>
          <w:sz w:val="24"/>
          <w:szCs w:val="24"/>
        </w:rPr>
        <w:t xml:space="preserve">от </w:t>
      </w:r>
      <w:r w:rsidR="006E3188" w:rsidRPr="006B7989">
        <w:rPr>
          <w:rFonts w:ascii="Arial" w:hAnsi="Arial" w:cs="Arial"/>
          <w:bCs/>
          <w:sz w:val="24"/>
          <w:szCs w:val="24"/>
        </w:rPr>
        <w:t>05.11</w:t>
      </w:r>
      <w:r w:rsidR="00FE3568" w:rsidRPr="006B7989">
        <w:rPr>
          <w:rFonts w:ascii="Arial" w:hAnsi="Arial" w:cs="Arial"/>
          <w:bCs/>
          <w:sz w:val="24"/>
          <w:szCs w:val="24"/>
        </w:rPr>
        <w:t>.2020</w:t>
      </w:r>
      <w:r w:rsidRPr="006B7989">
        <w:rPr>
          <w:rFonts w:ascii="Arial" w:hAnsi="Arial" w:cs="Arial"/>
          <w:sz w:val="24"/>
          <w:szCs w:val="24"/>
        </w:rPr>
        <w:t xml:space="preserve"> № </w:t>
      </w:r>
      <w:r w:rsidR="006E3188" w:rsidRPr="006B7989">
        <w:rPr>
          <w:rFonts w:ascii="Arial" w:hAnsi="Arial" w:cs="Arial"/>
          <w:sz w:val="24"/>
          <w:szCs w:val="24"/>
        </w:rPr>
        <w:t>72</w:t>
      </w:r>
      <w:r w:rsidR="008C1228" w:rsidRPr="006B7989">
        <w:rPr>
          <w:rFonts w:ascii="Arial" w:hAnsi="Arial" w:cs="Arial"/>
          <w:sz w:val="24"/>
          <w:szCs w:val="24"/>
        </w:rPr>
        <w:t xml:space="preserve"> </w:t>
      </w:r>
      <w:r w:rsidR="00FE3568" w:rsidRPr="006B7989">
        <w:rPr>
          <w:rFonts w:ascii="Arial" w:hAnsi="Arial" w:cs="Arial"/>
          <w:sz w:val="24"/>
          <w:szCs w:val="24"/>
        </w:rPr>
        <w:t>«О внесении изменения</w:t>
      </w:r>
      <w:r w:rsidRPr="006B7989">
        <w:rPr>
          <w:rFonts w:ascii="Arial" w:hAnsi="Arial" w:cs="Arial"/>
          <w:sz w:val="24"/>
          <w:szCs w:val="24"/>
        </w:rPr>
        <w:t xml:space="preserve">  в  постановление  администрации  Палецкого сельсовета  Баганского  райо</w:t>
      </w:r>
      <w:r w:rsidR="006E3188" w:rsidRPr="006B7989">
        <w:rPr>
          <w:rFonts w:ascii="Arial" w:hAnsi="Arial" w:cs="Arial"/>
          <w:sz w:val="24"/>
          <w:szCs w:val="24"/>
        </w:rPr>
        <w:t>на  Новосибирской  области от 17.09.2020 №62</w:t>
      </w:r>
      <w:r w:rsidRPr="006B7989">
        <w:rPr>
          <w:rFonts w:ascii="Arial" w:hAnsi="Arial" w:cs="Arial"/>
          <w:sz w:val="24"/>
          <w:szCs w:val="24"/>
        </w:rPr>
        <w:t xml:space="preserve"> «</w:t>
      </w:r>
      <w:r w:rsidR="006E3188" w:rsidRPr="006B7989">
        <w:rPr>
          <w:rFonts w:ascii="Arial" w:hAnsi="Arial" w:cs="Arial"/>
          <w:sz w:val="24"/>
          <w:szCs w:val="24"/>
        </w:rPr>
        <w:t xml:space="preserve"> </w:t>
      </w:r>
      <w:r w:rsidR="006E3188" w:rsidRPr="006B7989">
        <w:rPr>
          <w:rFonts w:ascii="Arial" w:eastAsia="Calibri" w:hAnsi="Arial" w:cs="Arial"/>
          <w:bCs/>
          <w:sz w:val="24"/>
          <w:szCs w:val="24"/>
        </w:rPr>
        <w:t xml:space="preserve">Об утверждении административного регламента по осуществлению муниципальной функции </w:t>
      </w:r>
      <w:r w:rsidR="006E3188" w:rsidRPr="006B7989">
        <w:rPr>
          <w:rFonts w:ascii="Arial" w:eastAsia="Calibri" w:hAnsi="Arial" w:cs="Arial"/>
          <w:sz w:val="24"/>
          <w:szCs w:val="24"/>
        </w:rPr>
        <w:t>« Осуществление муниципального контроля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6E3188" w:rsidRPr="006B7989">
        <w:rPr>
          <w:rFonts w:ascii="Arial" w:hAnsi="Arial" w:cs="Arial"/>
          <w:sz w:val="24"/>
          <w:szCs w:val="24"/>
        </w:rPr>
        <w:t xml:space="preserve"> Палецкого сельсовета Баганского района Новосибирской области»»</w:t>
      </w:r>
      <w:r w:rsidR="00FE3568" w:rsidRPr="006B7989">
        <w:rPr>
          <w:rFonts w:ascii="Arial" w:hAnsi="Arial" w:cs="Arial"/>
          <w:sz w:val="24"/>
          <w:szCs w:val="24"/>
        </w:rPr>
        <w:t>.</w:t>
      </w:r>
    </w:p>
    <w:p w:rsidR="00704B7E" w:rsidRPr="006B7989" w:rsidRDefault="00FA1FA0" w:rsidP="00FA1FA0">
      <w:pPr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 xml:space="preserve">          </w:t>
      </w:r>
      <w:r w:rsidR="00704B7E" w:rsidRPr="006B7989">
        <w:rPr>
          <w:rFonts w:ascii="Arial" w:hAnsi="Arial" w:cs="Arial"/>
          <w:sz w:val="24"/>
          <w:szCs w:val="24"/>
        </w:rPr>
        <w:t>2.</w:t>
      </w:r>
      <w:r w:rsidR="0064530C" w:rsidRPr="006B7989">
        <w:rPr>
          <w:rFonts w:ascii="Arial" w:hAnsi="Arial" w:cs="Arial"/>
          <w:sz w:val="24"/>
          <w:szCs w:val="24"/>
        </w:rPr>
        <w:t xml:space="preserve">Опубликовать настоящее постановление в </w:t>
      </w:r>
      <w:r w:rsidR="00F3369C" w:rsidRPr="006B7989">
        <w:rPr>
          <w:rFonts w:ascii="Arial" w:hAnsi="Arial" w:cs="Arial"/>
          <w:sz w:val="24"/>
          <w:szCs w:val="24"/>
        </w:rPr>
        <w:t xml:space="preserve">газете «Бюллетень органов </w:t>
      </w:r>
      <w:r w:rsidR="00704B7E" w:rsidRPr="006B7989">
        <w:rPr>
          <w:rFonts w:ascii="Arial" w:hAnsi="Arial" w:cs="Arial"/>
          <w:sz w:val="24"/>
          <w:szCs w:val="24"/>
        </w:rPr>
        <w:t>местного самоуправления Палецкого сельсовета</w:t>
      </w:r>
      <w:r w:rsidR="004C0B7E" w:rsidRPr="006B7989">
        <w:rPr>
          <w:rFonts w:ascii="Arial" w:hAnsi="Arial" w:cs="Arial"/>
          <w:sz w:val="24"/>
          <w:szCs w:val="24"/>
        </w:rPr>
        <w:t>»</w:t>
      </w:r>
      <w:r w:rsidR="001F271E" w:rsidRPr="006B7989">
        <w:rPr>
          <w:rFonts w:ascii="Arial" w:hAnsi="Arial" w:cs="Arial"/>
          <w:sz w:val="24"/>
          <w:szCs w:val="24"/>
        </w:rPr>
        <w:t xml:space="preserve"> </w:t>
      </w:r>
      <w:r w:rsidR="004C0B7E" w:rsidRPr="006B7989">
        <w:rPr>
          <w:rFonts w:ascii="Arial" w:hAnsi="Arial" w:cs="Arial"/>
          <w:sz w:val="24"/>
          <w:szCs w:val="24"/>
        </w:rPr>
        <w:t>и разместить на официальном сайте администрации Палецкого сельсовета Баганского района Новосибирской области</w:t>
      </w:r>
      <w:r w:rsidR="00704B7E" w:rsidRPr="006B7989">
        <w:rPr>
          <w:rFonts w:ascii="Arial" w:hAnsi="Arial" w:cs="Arial"/>
          <w:sz w:val="24"/>
          <w:szCs w:val="24"/>
        </w:rPr>
        <w:t xml:space="preserve">. </w:t>
      </w:r>
    </w:p>
    <w:p w:rsidR="00704B7E" w:rsidRPr="006B7989" w:rsidRDefault="00704B7E" w:rsidP="00704B7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>3.</w:t>
      </w:r>
      <w:r w:rsidR="006C4D36" w:rsidRPr="006B7989">
        <w:rPr>
          <w:rFonts w:ascii="Arial" w:hAnsi="Arial" w:cs="Arial"/>
          <w:sz w:val="24"/>
          <w:szCs w:val="24"/>
        </w:rPr>
        <w:t xml:space="preserve">Контроль </w:t>
      </w:r>
      <w:r w:rsidR="0064530C" w:rsidRPr="006B7989">
        <w:rPr>
          <w:rFonts w:ascii="Arial" w:hAnsi="Arial" w:cs="Arial"/>
          <w:sz w:val="24"/>
          <w:szCs w:val="24"/>
        </w:rPr>
        <w:t xml:space="preserve">за   исполнением   </w:t>
      </w:r>
      <w:r w:rsidR="005E4B7F" w:rsidRPr="006B7989">
        <w:rPr>
          <w:rFonts w:ascii="Arial" w:hAnsi="Arial" w:cs="Arial"/>
          <w:sz w:val="24"/>
          <w:szCs w:val="24"/>
        </w:rPr>
        <w:t xml:space="preserve">данного </w:t>
      </w:r>
      <w:r w:rsidR="0064530C" w:rsidRPr="006B7989">
        <w:rPr>
          <w:rFonts w:ascii="Arial" w:hAnsi="Arial" w:cs="Arial"/>
          <w:sz w:val="24"/>
          <w:szCs w:val="24"/>
        </w:rPr>
        <w:t>постановле</w:t>
      </w:r>
      <w:r w:rsidR="00F3369C" w:rsidRPr="006B7989">
        <w:rPr>
          <w:rFonts w:ascii="Arial" w:hAnsi="Arial" w:cs="Arial"/>
          <w:sz w:val="24"/>
          <w:szCs w:val="24"/>
        </w:rPr>
        <w:t xml:space="preserve">ния   </w:t>
      </w:r>
      <w:r w:rsidR="005E4B7F" w:rsidRPr="006B7989">
        <w:rPr>
          <w:rFonts w:ascii="Arial" w:hAnsi="Arial" w:cs="Arial"/>
          <w:sz w:val="24"/>
          <w:szCs w:val="24"/>
        </w:rPr>
        <w:t>оставляю за собой</w:t>
      </w:r>
      <w:r w:rsidRPr="006B7989">
        <w:rPr>
          <w:rFonts w:ascii="Arial" w:hAnsi="Arial" w:cs="Arial"/>
          <w:sz w:val="24"/>
          <w:szCs w:val="24"/>
        </w:rPr>
        <w:t xml:space="preserve">.  </w:t>
      </w:r>
    </w:p>
    <w:p w:rsidR="00F3369C" w:rsidRPr="006B7989" w:rsidRDefault="00F3369C" w:rsidP="00704B7E">
      <w:pPr>
        <w:jc w:val="both"/>
        <w:rPr>
          <w:rFonts w:ascii="Arial" w:hAnsi="Arial" w:cs="Arial"/>
          <w:sz w:val="24"/>
          <w:szCs w:val="24"/>
        </w:rPr>
      </w:pPr>
    </w:p>
    <w:p w:rsidR="0064530C" w:rsidRPr="006B7989" w:rsidRDefault="0064530C" w:rsidP="0064530C">
      <w:pPr>
        <w:jc w:val="both"/>
        <w:rPr>
          <w:rFonts w:ascii="Arial" w:hAnsi="Arial" w:cs="Arial"/>
          <w:sz w:val="24"/>
          <w:szCs w:val="24"/>
        </w:rPr>
      </w:pPr>
    </w:p>
    <w:p w:rsidR="00F3369C" w:rsidRPr="006B7989" w:rsidRDefault="0064530C" w:rsidP="0064530C">
      <w:pPr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 xml:space="preserve">Глава </w:t>
      </w:r>
      <w:r w:rsidR="00F3369C" w:rsidRPr="006B7989">
        <w:rPr>
          <w:rFonts w:ascii="Arial" w:hAnsi="Arial" w:cs="Arial"/>
          <w:sz w:val="24"/>
          <w:szCs w:val="24"/>
        </w:rPr>
        <w:t xml:space="preserve"> Палецкого </w:t>
      </w:r>
      <w:r w:rsidRPr="006B7989">
        <w:rPr>
          <w:rFonts w:ascii="Arial" w:hAnsi="Arial" w:cs="Arial"/>
          <w:sz w:val="24"/>
          <w:szCs w:val="24"/>
        </w:rPr>
        <w:t>сельсовета</w:t>
      </w:r>
    </w:p>
    <w:p w:rsidR="00933266" w:rsidRPr="006B7989" w:rsidRDefault="00F3369C" w:rsidP="001E22C2">
      <w:pPr>
        <w:jc w:val="both"/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>Баганского района Новосибирской области</w:t>
      </w:r>
      <w:r w:rsidR="00486181" w:rsidRPr="006B7989">
        <w:rPr>
          <w:rFonts w:ascii="Arial" w:hAnsi="Arial" w:cs="Arial"/>
          <w:sz w:val="24"/>
          <w:szCs w:val="24"/>
        </w:rPr>
        <w:tab/>
      </w:r>
      <w:r w:rsidRPr="006B7989">
        <w:rPr>
          <w:rFonts w:ascii="Arial" w:hAnsi="Arial" w:cs="Arial"/>
          <w:sz w:val="24"/>
          <w:szCs w:val="24"/>
        </w:rPr>
        <w:tab/>
      </w:r>
      <w:r w:rsidRPr="006B7989">
        <w:rPr>
          <w:rFonts w:ascii="Arial" w:hAnsi="Arial" w:cs="Arial"/>
          <w:sz w:val="24"/>
          <w:szCs w:val="24"/>
        </w:rPr>
        <w:tab/>
      </w:r>
      <w:r w:rsidRPr="006B7989">
        <w:rPr>
          <w:rFonts w:ascii="Arial" w:hAnsi="Arial" w:cs="Arial"/>
          <w:sz w:val="24"/>
          <w:szCs w:val="24"/>
        </w:rPr>
        <w:tab/>
      </w:r>
      <w:r w:rsidRPr="006B7989">
        <w:rPr>
          <w:rFonts w:ascii="Arial" w:hAnsi="Arial" w:cs="Arial"/>
          <w:sz w:val="24"/>
          <w:szCs w:val="24"/>
        </w:rPr>
        <w:tab/>
        <w:t>В.И.Калач</w:t>
      </w:r>
    </w:p>
    <w:p w:rsidR="00C03BEF" w:rsidRPr="006B7989" w:rsidRDefault="00C03BEF" w:rsidP="0064530C">
      <w:pPr>
        <w:rPr>
          <w:rFonts w:ascii="Arial" w:hAnsi="Arial" w:cs="Arial"/>
          <w:sz w:val="24"/>
          <w:szCs w:val="24"/>
        </w:rPr>
      </w:pPr>
    </w:p>
    <w:p w:rsidR="00C03BEF" w:rsidRPr="006B7989" w:rsidRDefault="00C03BEF" w:rsidP="0064530C">
      <w:pPr>
        <w:rPr>
          <w:rFonts w:ascii="Arial" w:hAnsi="Arial" w:cs="Arial"/>
          <w:sz w:val="24"/>
          <w:szCs w:val="24"/>
        </w:rPr>
      </w:pPr>
    </w:p>
    <w:p w:rsidR="0064530C" w:rsidRPr="006B7989" w:rsidRDefault="00D31C4F" w:rsidP="0064530C">
      <w:pPr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 xml:space="preserve">Гордусенко </w:t>
      </w:r>
      <w:r w:rsidR="008C1228" w:rsidRPr="006B7989">
        <w:rPr>
          <w:rFonts w:ascii="Arial" w:hAnsi="Arial" w:cs="Arial"/>
          <w:sz w:val="24"/>
          <w:szCs w:val="24"/>
        </w:rPr>
        <w:t>Н.С.</w:t>
      </w:r>
    </w:p>
    <w:p w:rsidR="00947C51" w:rsidRPr="006B7989" w:rsidRDefault="0064530C" w:rsidP="00933266">
      <w:pPr>
        <w:rPr>
          <w:rFonts w:ascii="Arial" w:hAnsi="Arial" w:cs="Arial"/>
          <w:sz w:val="24"/>
          <w:szCs w:val="24"/>
        </w:rPr>
      </w:pPr>
      <w:r w:rsidRPr="006B7989">
        <w:rPr>
          <w:rFonts w:ascii="Arial" w:hAnsi="Arial" w:cs="Arial"/>
          <w:sz w:val="24"/>
          <w:szCs w:val="24"/>
        </w:rPr>
        <w:t>4</w:t>
      </w:r>
      <w:r w:rsidR="008C1228" w:rsidRPr="006B7989">
        <w:rPr>
          <w:rFonts w:ascii="Arial" w:hAnsi="Arial" w:cs="Arial"/>
          <w:sz w:val="24"/>
          <w:szCs w:val="24"/>
        </w:rPr>
        <w:t>5-308</w:t>
      </w:r>
    </w:p>
    <w:sectPr w:rsidR="00947C51" w:rsidRPr="006B7989" w:rsidSect="002061AE">
      <w:headerReference w:type="default" r:id="rId8"/>
      <w:pgSz w:w="11906" w:h="16838" w:code="9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7E1" w:rsidRDefault="001A17E1">
      <w:r>
        <w:separator/>
      </w:r>
    </w:p>
  </w:endnote>
  <w:endnote w:type="continuationSeparator" w:id="1">
    <w:p w:rsidR="001A17E1" w:rsidRDefault="001A1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7E1" w:rsidRDefault="001A17E1">
      <w:r>
        <w:separator/>
      </w:r>
    </w:p>
  </w:footnote>
  <w:footnote w:type="continuationSeparator" w:id="1">
    <w:p w:rsidR="001A17E1" w:rsidRDefault="001A1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05395E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6B7989">
          <w:rPr>
            <w:noProof/>
            <w:sz w:val="20"/>
            <w:szCs w:val="20"/>
          </w:rPr>
          <w:t>2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7413"/>
    <w:rsid w:val="00032FBD"/>
    <w:rsid w:val="00035568"/>
    <w:rsid w:val="000435A6"/>
    <w:rsid w:val="00044371"/>
    <w:rsid w:val="000475B7"/>
    <w:rsid w:val="0005395E"/>
    <w:rsid w:val="00066B45"/>
    <w:rsid w:val="00072A4B"/>
    <w:rsid w:val="000770B8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16F2"/>
    <w:rsid w:val="001929C8"/>
    <w:rsid w:val="00193ECD"/>
    <w:rsid w:val="001A04B6"/>
    <w:rsid w:val="001A0F24"/>
    <w:rsid w:val="001A17E1"/>
    <w:rsid w:val="001A2B05"/>
    <w:rsid w:val="001A4480"/>
    <w:rsid w:val="001A600A"/>
    <w:rsid w:val="001A736A"/>
    <w:rsid w:val="001D339B"/>
    <w:rsid w:val="001E22C2"/>
    <w:rsid w:val="001F1015"/>
    <w:rsid w:val="001F1F66"/>
    <w:rsid w:val="001F269C"/>
    <w:rsid w:val="001F271E"/>
    <w:rsid w:val="00205E4D"/>
    <w:rsid w:val="002061AE"/>
    <w:rsid w:val="002068D7"/>
    <w:rsid w:val="00241E80"/>
    <w:rsid w:val="002471F6"/>
    <w:rsid w:val="00253ADB"/>
    <w:rsid w:val="002550D2"/>
    <w:rsid w:val="00283A3A"/>
    <w:rsid w:val="00286BB6"/>
    <w:rsid w:val="00293130"/>
    <w:rsid w:val="00294241"/>
    <w:rsid w:val="002A2C7F"/>
    <w:rsid w:val="002B15D1"/>
    <w:rsid w:val="002C0270"/>
    <w:rsid w:val="002C7C92"/>
    <w:rsid w:val="002D0187"/>
    <w:rsid w:val="002D489F"/>
    <w:rsid w:val="002E67DF"/>
    <w:rsid w:val="002F1F91"/>
    <w:rsid w:val="002F768A"/>
    <w:rsid w:val="00302D13"/>
    <w:rsid w:val="00304960"/>
    <w:rsid w:val="00307455"/>
    <w:rsid w:val="00323EDD"/>
    <w:rsid w:val="00324BAB"/>
    <w:rsid w:val="00332828"/>
    <w:rsid w:val="00334020"/>
    <w:rsid w:val="0033608B"/>
    <w:rsid w:val="0035391F"/>
    <w:rsid w:val="00354186"/>
    <w:rsid w:val="0036013E"/>
    <w:rsid w:val="003626B4"/>
    <w:rsid w:val="00363F81"/>
    <w:rsid w:val="00365179"/>
    <w:rsid w:val="00370C69"/>
    <w:rsid w:val="0037728D"/>
    <w:rsid w:val="00380B58"/>
    <w:rsid w:val="0038236F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326FD"/>
    <w:rsid w:val="0044385B"/>
    <w:rsid w:val="00453729"/>
    <w:rsid w:val="00460081"/>
    <w:rsid w:val="004639AA"/>
    <w:rsid w:val="00470CAA"/>
    <w:rsid w:val="00472892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E5F25"/>
    <w:rsid w:val="004F2CE2"/>
    <w:rsid w:val="004F7B26"/>
    <w:rsid w:val="005005CA"/>
    <w:rsid w:val="00502146"/>
    <w:rsid w:val="00507247"/>
    <w:rsid w:val="00511A32"/>
    <w:rsid w:val="005170EA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52A8"/>
    <w:rsid w:val="005918A3"/>
    <w:rsid w:val="005A5592"/>
    <w:rsid w:val="005A6610"/>
    <w:rsid w:val="005B1A7B"/>
    <w:rsid w:val="005B2979"/>
    <w:rsid w:val="005B3C25"/>
    <w:rsid w:val="005C77FB"/>
    <w:rsid w:val="005C7F46"/>
    <w:rsid w:val="005E4B7F"/>
    <w:rsid w:val="005E5C1E"/>
    <w:rsid w:val="005E78FF"/>
    <w:rsid w:val="005F6AAD"/>
    <w:rsid w:val="0061253D"/>
    <w:rsid w:val="00620506"/>
    <w:rsid w:val="00621675"/>
    <w:rsid w:val="00624BCB"/>
    <w:rsid w:val="00626506"/>
    <w:rsid w:val="00626BA2"/>
    <w:rsid w:val="00631C9D"/>
    <w:rsid w:val="006450CA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3DB6"/>
    <w:rsid w:val="006B7989"/>
    <w:rsid w:val="006C4D36"/>
    <w:rsid w:val="006D44A4"/>
    <w:rsid w:val="006E1015"/>
    <w:rsid w:val="006E3188"/>
    <w:rsid w:val="006E3B84"/>
    <w:rsid w:val="006E6547"/>
    <w:rsid w:val="006F2BC6"/>
    <w:rsid w:val="006F775D"/>
    <w:rsid w:val="0070205E"/>
    <w:rsid w:val="00703381"/>
    <w:rsid w:val="00704B7E"/>
    <w:rsid w:val="00704C39"/>
    <w:rsid w:val="00711C41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B6693"/>
    <w:rsid w:val="008C1228"/>
    <w:rsid w:val="008C66F2"/>
    <w:rsid w:val="008D53BF"/>
    <w:rsid w:val="008D5A8A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7C51"/>
    <w:rsid w:val="00956B4F"/>
    <w:rsid w:val="00956C12"/>
    <w:rsid w:val="00961FA2"/>
    <w:rsid w:val="00962A4F"/>
    <w:rsid w:val="00967D25"/>
    <w:rsid w:val="00985F79"/>
    <w:rsid w:val="00991049"/>
    <w:rsid w:val="00991557"/>
    <w:rsid w:val="00995E54"/>
    <w:rsid w:val="009A1789"/>
    <w:rsid w:val="009A4726"/>
    <w:rsid w:val="009B2215"/>
    <w:rsid w:val="009C1778"/>
    <w:rsid w:val="009C66CF"/>
    <w:rsid w:val="009D0231"/>
    <w:rsid w:val="009D1CFA"/>
    <w:rsid w:val="009D2E8C"/>
    <w:rsid w:val="009D34DA"/>
    <w:rsid w:val="009E134F"/>
    <w:rsid w:val="009E23BA"/>
    <w:rsid w:val="00A074FE"/>
    <w:rsid w:val="00A13793"/>
    <w:rsid w:val="00A30DBA"/>
    <w:rsid w:val="00A31DF6"/>
    <w:rsid w:val="00A46D4C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B1CC4"/>
    <w:rsid w:val="00AB687B"/>
    <w:rsid w:val="00AB6CCC"/>
    <w:rsid w:val="00AB7BD0"/>
    <w:rsid w:val="00AD0CCC"/>
    <w:rsid w:val="00AE1E2D"/>
    <w:rsid w:val="00AF3AFA"/>
    <w:rsid w:val="00B22602"/>
    <w:rsid w:val="00B22AB1"/>
    <w:rsid w:val="00B36B1E"/>
    <w:rsid w:val="00B3756E"/>
    <w:rsid w:val="00B4074B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D08"/>
    <w:rsid w:val="00BB7F29"/>
    <w:rsid w:val="00BC0B75"/>
    <w:rsid w:val="00BE2C9D"/>
    <w:rsid w:val="00BF1025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5687"/>
    <w:rsid w:val="00D37CB4"/>
    <w:rsid w:val="00D47214"/>
    <w:rsid w:val="00D50164"/>
    <w:rsid w:val="00D641F6"/>
    <w:rsid w:val="00D71501"/>
    <w:rsid w:val="00D80127"/>
    <w:rsid w:val="00D8258D"/>
    <w:rsid w:val="00D84025"/>
    <w:rsid w:val="00D93B3F"/>
    <w:rsid w:val="00D94541"/>
    <w:rsid w:val="00DA1D71"/>
    <w:rsid w:val="00DA3652"/>
    <w:rsid w:val="00DC40C5"/>
    <w:rsid w:val="00DC45AF"/>
    <w:rsid w:val="00DD2C4B"/>
    <w:rsid w:val="00DD3B29"/>
    <w:rsid w:val="00DD474C"/>
    <w:rsid w:val="00DD7906"/>
    <w:rsid w:val="00DE1D19"/>
    <w:rsid w:val="00DE3CD1"/>
    <w:rsid w:val="00DE3DA5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20D"/>
    <w:rsid w:val="00E76DD4"/>
    <w:rsid w:val="00E77AC8"/>
    <w:rsid w:val="00E84AE9"/>
    <w:rsid w:val="00E90EC8"/>
    <w:rsid w:val="00E92CDE"/>
    <w:rsid w:val="00EA5ABC"/>
    <w:rsid w:val="00EB1997"/>
    <w:rsid w:val="00EC1BF8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1FA0"/>
    <w:rsid w:val="00FA219B"/>
    <w:rsid w:val="00FA5C4A"/>
    <w:rsid w:val="00FC00F8"/>
    <w:rsid w:val="00FC6E93"/>
    <w:rsid w:val="00FD5208"/>
    <w:rsid w:val="00FE356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1">
    <w:name w:val="Body Text Indent 2"/>
    <w:basedOn w:val="a"/>
    <w:link w:val="22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2">
    <w:name w:val="Основной текст с отступом 2 Знак"/>
    <w:basedOn w:val="a0"/>
    <w:link w:val="21"/>
    <w:rsid w:val="005C7F46"/>
    <w:rPr>
      <w:sz w:val="28"/>
      <w:szCs w:val="28"/>
    </w:rPr>
  </w:style>
  <w:style w:type="paragraph" w:customStyle="1" w:styleId="nospacing">
    <w:name w:val="nospacing"/>
    <w:basedOn w:val="a"/>
    <w:rsid w:val="00FA1FA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rsid w:val="006B7989"/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3DAA2-632A-4820-A923-EE08B915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2021-08-04T02:08:00Z</cp:lastPrinted>
  <dcterms:created xsi:type="dcterms:W3CDTF">2021-09-30T09:37:00Z</dcterms:created>
  <dcterms:modified xsi:type="dcterms:W3CDTF">2021-10-13T09:37:00Z</dcterms:modified>
</cp:coreProperties>
</file>